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5A6C" w14:textId="77777777" w:rsidR="00D027C5" w:rsidRPr="00084194" w:rsidRDefault="00D027C5" w:rsidP="006118F9">
      <w:pPr>
        <w:jc w:val="both"/>
        <w:rPr>
          <w:rFonts w:ascii="Corbel" w:hAnsi="Corbel"/>
        </w:rPr>
      </w:pPr>
    </w:p>
    <w:tbl>
      <w:tblPr>
        <w:tblStyle w:val="Tabelraster"/>
        <w:tblpPr w:leftFromText="142" w:rightFromText="142" w:vertAnchor="page" w:tblpY="3857"/>
        <w:tblOverlap w:val="never"/>
        <w:tblW w:w="72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8"/>
      </w:tblGrid>
      <w:tr w:rsidR="00B60E3F" w:rsidRPr="00084194" w14:paraId="6F314266" w14:textId="77777777" w:rsidTr="00022131">
        <w:trPr>
          <w:trHeight w:hRule="exact" w:val="2722"/>
        </w:trPr>
        <w:tc>
          <w:tcPr>
            <w:tcW w:w="7258" w:type="dxa"/>
          </w:tcPr>
          <w:p w14:paraId="3A7BE7F4" w14:textId="6CEB8440" w:rsidR="004F090A" w:rsidRPr="005936F1" w:rsidRDefault="0026757E" w:rsidP="004F090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42"/>
                <w:szCs w:val="42"/>
              </w:rPr>
              <w:t xml:space="preserve">Modelformulier </w:t>
            </w:r>
            <w:r w:rsidR="00B469D4">
              <w:rPr>
                <w:rFonts w:asciiTheme="majorHAnsi" w:hAnsiTheme="majorHAnsi"/>
                <w:b/>
                <w:bCs/>
                <w:sz w:val="42"/>
                <w:szCs w:val="42"/>
              </w:rPr>
              <w:t>referentie</w:t>
            </w:r>
          </w:p>
          <w:p w14:paraId="3E7E491E" w14:textId="77777777" w:rsidR="004F090A" w:rsidRPr="005936F1" w:rsidRDefault="004F090A" w:rsidP="004F090A">
            <w:pPr>
              <w:rPr>
                <w:rFonts w:asciiTheme="majorHAnsi" w:hAnsiTheme="majorHAnsi"/>
              </w:rPr>
            </w:pPr>
          </w:p>
          <w:p w14:paraId="0DC7D6B3" w14:textId="1A13DDD8" w:rsidR="004F090A" w:rsidRPr="005936F1" w:rsidRDefault="004F090A" w:rsidP="004F090A">
            <w:pPr>
              <w:rPr>
                <w:rFonts w:asciiTheme="majorHAnsi" w:hAnsiTheme="majorHAnsi"/>
              </w:rPr>
            </w:pPr>
            <w:r w:rsidRPr="005936F1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 xml:space="preserve">Raamovereenkomst </w:t>
            </w:r>
            <w:r w:rsidR="002B615F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Afzet van te reinigen en te storten grond</w:t>
            </w:r>
          </w:p>
          <w:p w14:paraId="4684397D" w14:textId="77777777" w:rsidR="004F090A" w:rsidRPr="005936F1" w:rsidRDefault="004F090A" w:rsidP="004F090A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9E4D8B" w14:textId="59697E11" w:rsidR="004F090A" w:rsidRPr="005936F1" w:rsidRDefault="004F090A" w:rsidP="004F090A">
            <w:pPr>
              <w:rPr>
                <w:rFonts w:asciiTheme="majorHAnsi" w:hAnsiTheme="majorHAnsi"/>
                <w:sz w:val="28"/>
                <w:szCs w:val="28"/>
              </w:rPr>
            </w:pPr>
            <w:r w:rsidRPr="005936F1">
              <w:rPr>
                <w:rFonts w:asciiTheme="majorHAnsi" w:hAnsiTheme="majorHAnsi"/>
                <w:sz w:val="28"/>
                <w:szCs w:val="28"/>
              </w:rPr>
              <w:t>AI 202</w:t>
            </w:r>
            <w:r w:rsidR="0000686E">
              <w:rPr>
                <w:rFonts w:asciiTheme="majorHAnsi" w:hAnsiTheme="majorHAnsi"/>
                <w:sz w:val="28"/>
                <w:szCs w:val="28"/>
              </w:rPr>
              <w:t>5-01</w:t>
            </w:r>
            <w:r w:rsidR="002B615F">
              <w:rPr>
                <w:rFonts w:asciiTheme="majorHAnsi" w:hAnsiTheme="majorHAnsi"/>
                <w:sz w:val="28"/>
                <w:szCs w:val="28"/>
              </w:rPr>
              <w:t>16</w:t>
            </w:r>
          </w:p>
          <w:p w14:paraId="4BECE735" w14:textId="11C7D67B" w:rsidR="00D027C5" w:rsidRPr="00084194" w:rsidRDefault="00D027C5" w:rsidP="006118F9">
            <w:pPr>
              <w:pStyle w:val="DocumentnaamKopRapporttiteltitelpagina"/>
              <w:jc w:val="both"/>
              <w:rPr>
                <w:rFonts w:ascii="Corbel" w:hAnsi="Corbel"/>
              </w:rPr>
            </w:pPr>
          </w:p>
          <w:p w14:paraId="5A6EAD66" w14:textId="77777777" w:rsidR="00D027C5" w:rsidRPr="00084194" w:rsidRDefault="00D027C5" w:rsidP="006118F9">
            <w:pPr>
              <w:jc w:val="both"/>
              <w:rPr>
                <w:rFonts w:ascii="Corbel" w:hAnsi="Corbel"/>
              </w:rPr>
            </w:pPr>
          </w:p>
          <w:p w14:paraId="62FF1764" w14:textId="4FBA3622" w:rsidR="00D027C5" w:rsidRPr="00084194" w:rsidRDefault="00A82ADB" w:rsidP="006118F9">
            <w:pPr>
              <w:pStyle w:val="Ondertitelrapport"/>
              <w:framePr w:hSpace="0" w:wrap="auto" w:vAnchor="margin" w:yAlign="inline"/>
              <w:suppressOverlap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Criteria voor uitbreiding van het laadnetwerk voor elektrische pleziervaart</w:t>
            </w:r>
          </w:p>
        </w:tc>
      </w:tr>
    </w:tbl>
    <w:p w14:paraId="4FCD328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0E19097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18DD813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9A73EA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501C2A5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39248D7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E014122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12CBE2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C886B88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8924089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3DC292A0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C7FC935" w14:textId="77777777" w:rsidR="00D27C48" w:rsidRPr="00084194" w:rsidRDefault="00D27C48" w:rsidP="006118F9">
      <w:pPr>
        <w:jc w:val="both"/>
        <w:rPr>
          <w:rFonts w:ascii="Corbel" w:hAnsi="Corbel"/>
        </w:rPr>
      </w:pPr>
      <w:r w:rsidRPr="00084194">
        <w:rPr>
          <w:rFonts w:ascii="Corbel" w:hAnsi="Corbel"/>
        </w:rPr>
        <w:br w:type="page"/>
      </w:r>
    </w:p>
    <w:p w14:paraId="168BA007" w14:textId="77777777" w:rsidR="0066541B" w:rsidRPr="004C179A" w:rsidRDefault="0066541B" w:rsidP="0066541B">
      <w:pPr>
        <w:rPr>
          <w:rFonts w:asciiTheme="minorHAnsi" w:hAnsiTheme="minorHAnsi"/>
          <w:sz w:val="21"/>
          <w:szCs w:val="21"/>
        </w:rPr>
      </w:pPr>
      <w:r w:rsidRPr="004C179A">
        <w:rPr>
          <w:rFonts w:asciiTheme="minorHAnsi" w:hAnsiTheme="minorHAnsi"/>
          <w:sz w:val="21"/>
          <w:szCs w:val="21"/>
        </w:rPr>
        <w:lastRenderedPageBreak/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74"/>
        <w:gridCol w:w="4363"/>
      </w:tblGrid>
      <w:tr w:rsidR="0066541B" w:rsidRPr="004C179A" w14:paraId="22F969BB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586E485" w14:textId="77777777" w:rsidR="0066541B" w:rsidRPr="004C179A" w:rsidRDefault="0066541B" w:rsidP="00536D6C">
            <w:pPr>
              <w:ind w:right="-336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Inschrijver                                                                            Kerncompetentie A</w:t>
            </w:r>
          </w:p>
        </w:tc>
      </w:tr>
      <w:tr w:rsidR="0066541B" w:rsidRPr="004C179A" w14:paraId="7065AFEB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3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D54FD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Inschrijver</w:t>
            </w:r>
          </w:p>
        </w:tc>
      </w:tr>
      <w:tr w:rsidR="0066541B" w:rsidRPr="004C179A" w14:paraId="4297E9F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41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Adres /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BE1F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Postcode en plaats vestiging gegadigde</w:t>
            </w:r>
          </w:p>
        </w:tc>
      </w:tr>
      <w:tr w:rsidR="0066541B" w:rsidRPr="004C179A" w14:paraId="2864C337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8F7758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Referentieproject</w:t>
            </w:r>
          </w:p>
        </w:tc>
      </w:tr>
      <w:tr w:rsidR="0066541B" w:rsidRPr="004C179A" w14:paraId="21DC43B1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288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552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Nr.</w:t>
            </w:r>
          </w:p>
        </w:tc>
      </w:tr>
      <w:tr w:rsidR="0066541B" w:rsidRPr="004C179A" w14:paraId="2DE168C4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947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D4CDA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project</w:t>
            </w:r>
          </w:p>
        </w:tc>
      </w:tr>
      <w:tr w:rsidR="0066541B" w:rsidRPr="004C179A" w14:paraId="676EC36E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9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E68AF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6541B" w:rsidRPr="004C179A" w14:paraId="4BCC3EB3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F4C43A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Naam en adres opdrachtgever/referent</w:t>
            </w:r>
          </w:p>
        </w:tc>
      </w:tr>
      <w:tr w:rsidR="0066541B" w:rsidRPr="004C179A" w14:paraId="714BF4A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3B7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8CD172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opdrachtgever</w:t>
            </w:r>
          </w:p>
        </w:tc>
      </w:tr>
      <w:tr w:rsidR="0066541B" w:rsidRPr="004C179A" w14:paraId="07C5BCB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13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2D313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contactpersoon opdrachtgever</w:t>
            </w:r>
          </w:p>
        </w:tc>
      </w:tr>
      <w:tr w:rsidR="0066541B" w:rsidRPr="004C179A" w14:paraId="6EA1307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432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7AAF44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Telefoonnummer:</w:t>
            </w:r>
          </w:p>
          <w:p w14:paraId="2469273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</w:p>
          <w:p w14:paraId="711285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E-mailadres:</w:t>
            </w:r>
          </w:p>
        </w:tc>
      </w:tr>
      <w:tr w:rsidR="0066541B" w:rsidRPr="004C179A" w14:paraId="3C093EB8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8CD6E32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Nadere informatie referentieproject: </w:t>
            </w:r>
          </w:p>
        </w:tc>
      </w:tr>
      <w:tr w:rsidR="0066541B" w:rsidRPr="004C179A" w14:paraId="7D4FA040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E86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5C26F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Locatiegegevens </w:t>
            </w:r>
          </w:p>
        </w:tc>
      </w:tr>
      <w:tr w:rsidR="0066541B" w:rsidRPr="004C179A" w14:paraId="561B36C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C5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B72971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Startdatum</w:t>
            </w:r>
          </w:p>
        </w:tc>
      </w:tr>
      <w:tr w:rsidR="0066541B" w:rsidRPr="004C179A" w14:paraId="0F8B39D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5FEF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Omvang van de referentieproject/opdracht: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9A466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Gefactureerd bedrag</w:t>
            </w:r>
          </w:p>
        </w:tc>
      </w:tr>
      <w:tr w:rsidR="0066541B" w:rsidRPr="004C179A" w14:paraId="5D74EC8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92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A0BC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Einddatum </w:t>
            </w:r>
          </w:p>
        </w:tc>
      </w:tr>
      <w:tr w:rsidR="0066541B" w:rsidRPr="004C179A" w14:paraId="30435B5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9A309C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B9FD9E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  <w:tr w:rsidR="0066541B" w:rsidRPr="004C179A" w14:paraId="3D49AC38" w14:textId="77777777" w:rsidTr="00536D6C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9E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Korte omschrijving van de opdracht en motivering waarom deze referentie relevant is voor deze kerncompetentie A.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6A4E4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</w:tbl>
    <w:p w14:paraId="3914D463" w14:textId="5F1FDB7B" w:rsidR="00FA715C" w:rsidRDefault="00FA715C" w:rsidP="0000686E">
      <w:pPr>
        <w:rPr>
          <w:rFonts w:asciiTheme="minorHAnsi" w:hAnsiTheme="minorHAnsi"/>
          <w:sz w:val="21"/>
          <w:szCs w:val="21"/>
        </w:rPr>
        <w:sectPr w:rsidR="00FA715C" w:rsidSect="00D27C48">
          <w:headerReference w:type="default" r:id="rId14"/>
          <w:footerReference w:type="default" r:id="rId15"/>
          <w:headerReference w:type="first" r:id="rId16"/>
          <w:pgSz w:w="11906" w:h="16838" w:code="9"/>
          <w:pgMar w:top="2665" w:right="1644" w:bottom="1531" w:left="1758" w:header="709" w:footer="709" w:gutter="0"/>
          <w:cols w:space="708"/>
          <w:titlePg/>
          <w:docGrid w:linePitch="360"/>
        </w:sectPr>
      </w:pPr>
    </w:p>
    <w:p w14:paraId="707426C7" w14:textId="4FCBE3FA" w:rsidR="003E74C0" w:rsidRPr="004C179A" w:rsidRDefault="003E74C0" w:rsidP="00FA715C">
      <w:pPr>
        <w:jc w:val="both"/>
        <w:rPr>
          <w:rFonts w:asciiTheme="minorHAnsi" w:hAnsiTheme="minorHAnsi"/>
          <w:sz w:val="21"/>
          <w:szCs w:val="21"/>
        </w:rPr>
      </w:pPr>
    </w:p>
    <w:sectPr w:rsidR="003E74C0" w:rsidRPr="004C179A" w:rsidSect="008E147E">
      <w:footerReference w:type="default" r:id="rId1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4016" w14:textId="77777777" w:rsidR="0049113C" w:rsidRDefault="0049113C">
      <w:r>
        <w:separator/>
      </w:r>
    </w:p>
  </w:endnote>
  <w:endnote w:type="continuationSeparator" w:id="0">
    <w:p w14:paraId="72B7935A" w14:textId="77777777" w:rsidR="0049113C" w:rsidRDefault="0049113C">
      <w:r>
        <w:continuationSeparator/>
      </w:r>
    </w:p>
  </w:endnote>
  <w:endnote w:type="continuationNotice" w:id="1">
    <w:p w14:paraId="2561C873" w14:textId="77777777" w:rsidR="0049113C" w:rsidRDefault="00491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818C" w14:textId="77777777" w:rsidR="00D027C5" w:rsidRDefault="00D027C5" w:rsidP="0098049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976094339"/>
      <w:docPartObj>
        <w:docPartGallery w:val="Page Numbers (Bottom of Page)"/>
        <w:docPartUnique/>
      </w:docPartObj>
    </w:sdtPr>
    <w:sdtEndPr/>
    <w:sdtContent>
      <w:p w14:paraId="52EE21EF" w14:textId="77777777" w:rsidR="008E147E" w:rsidRPr="00F90888" w:rsidRDefault="008E147E" w:rsidP="00F90888">
        <w:pPr>
          <w:tabs>
            <w:tab w:val="left" w:pos="2268"/>
          </w:tabs>
          <w:jc w:val="right"/>
          <w:rPr>
            <w:rFonts w:ascii="Corbel" w:hAnsi="Corbel"/>
          </w:rPr>
        </w:pPr>
        <w:r w:rsidRPr="00F90888">
          <w:rPr>
            <w:rFonts w:ascii="Corbel" w:hAnsi="Corbel"/>
          </w:rPr>
          <w:fldChar w:fldCharType="begin"/>
        </w:r>
        <w:r w:rsidRPr="00F90888">
          <w:rPr>
            <w:rFonts w:ascii="Corbel" w:hAnsi="Corbel"/>
          </w:rPr>
          <w:instrText>PAGE   \* MERGEFORMAT</w:instrText>
        </w:r>
        <w:r w:rsidRPr="00F90888">
          <w:rPr>
            <w:rFonts w:ascii="Corbel" w:hAnsi="Corbel"/>
          </w:rPr>
          <w:fldChar w:fldCharType="separate"/>
        </w:r>
        <w:r w:rsidRPr="00F90888">
          <w:rPr>
            <w:rFonts w:ascii="Corbel" w:hAnsi="Corbel"/>
            <w:noProof/>
          </w:rPr>
          <w:t>15</w:t>
        </w:r>
        <w:r w:rsidRPr="00F90888">
          <w:rPr>
            <w:rFonts w:ascii="Corbel" w:hAnsi="Corbe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14A4" w14:textId="77777777" w:rsidR="0049113C" w:rsidRDefault="0049113C">
      <w:r>
        <w:separator/>
      </w:r>
    </w:p>
  </w:footnote>
  <w:footnote w:type="continuationSeparator" w:id="0">
    <w:p w14:paraId="450A3404" w14:textId="77777777" w:rsidR="0049113C" w:rsidRDefault="0049113C">
      <w:r>
        <w:continuationSeparator/>
      </w:r>
    </w:p>
  </w:footnote>
  <w:footnote w:type="continuationNotice" w:id="1">
    <w:p w14:paraId="761D994E" w14:textId="77777777" w:rsidR="0049113C" w:rsidRDefault="00491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D27C48" w:rsidRPr="00A82ADB" w14:paraId="3C95713D" w14:textId="77777777" w:rsidTr="00E52340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03CD5FD7" w14:textId="77777777" w:rsidR="00D27C48" w:rsidRPr="00A82ADB" w:rsidRDefault="00D27C48" w:rsidP="00D27C48">
          <w:pPr>
            <w:spacing w:line="240" w:lineRule="atLeast"/>
            <w:rPr>
              <w:rFonts w:asciiTheme="minorHAnsi" w:hAnsiTheme="minorHAnsi"/>
              <w:sz w:val="17"/>
            </w:rPr>
          </w:pPr>
          <w:r w:rsidRPr="00A82ADB">
            <w:rPr>
              <w:rFonts w:asciiTheme="minorHAnsi" w:hAnsiTheme="minorHAnsi"/>
              <w:sz w:val="17"/>
            </w:rPr>
            <w:t>Gemeente Amsterdam</w:t>
          </w:r>
        </w:p>
        <w:p w14:paraId="1E58BA8C" w14:textId="5DEDAB66" w:rsidR="00D27C48" w:rsidRPr="00A82ADB" w:rsidRDefault="00D27C48" w:rsidP="0072564A">
          <w:pPr>
            <w:spacing w:line="240" w:lineRule="atLeast"/>
            <w:rPr>
              <w:rFonts w:asciiTheme="minorHAnsi" w:hAnsiTheme="minorHAnsi"/>
              <w:sz w:val="17"/>
            </w:rPr>
          </w:pPr>
        </w:p>
      </w:tc>
      <w:tc>
        <w:tcPr>
          <w:tcW w:w="204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asciiTheme="minorHAnsi" w:hAnsiTheme="minorHAnsi"/>
              <w:sz w:val="17"/>
            </w:rPr>
            <w:alias w:val="Versie"/>
            <w:tag w:val=""/>
            <w:id w:val="816691132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4CF955B0" w14:textId="3DE826E6" w:rsidR="00D27C48" w:rsidRPr="00A82ADB" w:rsidRDefault="00FA715C" w:rsidP="00D27C48">
              <w:pPr>
                <w:spacing w:line="240" w:lineRule="atLeast"/>
                <w:rPr>
                  <w:rFonts w:asciiTheme="minorHAnsi" w:hAnsiTheme="minorHAnsi"/>
                  <w:sz w:val="17"/>
                </w:rPr>
              </w:pPr>
              <w:r>
                <w:rPr>
                  <w:rFonts w:asciiTheme="minorHAnsi" w:hAnsiTheme="minorHAnsi"/>
                  <w:sz w:val="17"/>
                </w:rPr>
                <w:t>Versie 1.0</w:t>
              </w:r>
            </w:p>
          </w:sdtContent>
        </w:sdt>
        <w:sdt>
          <w:sdtPr>
            <w:rPr>
              <w:rFonts w:asciiTheme="minorHAnsi" w:hAnsiTheme="minorHAnsi"/>
            </w:rPr>
            <w:alias w:val="Datum"/>
            <w:tag w:val=""/>
            <w:id w:val="-2106721079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5-03-18T00:00:00Z">
              <w:dateFormat w:val="d MMMM yyyy"/>
              <w:lid w:val="nl-NL"/>
              <w:storeMappedDataAs w:val="date"/>
              <w:calendar w:val="gregorian"/>
            </w:date>
          </w:sdtPr>
          <w:sdtEndPr/>
          <w:sdtContent>
            <w:p w14:paraId="1459300F" w14:textId="1E75EBC9" w:rsidR="00D27C48" w:rsidRPr="00A82ADB" w:rsidRDefault="0072564A" w:rsidP="00D27C48">
              <w:pPr>
                <w:pStyle w:val="AdresRetouradresNaamgemeenteDatumKenmerkPaginaAfzenderentitelVersieendatum"/>
                <w:rPr>
                  <w:rFonts w:asciiTheme="minorHAnsi" w:hAnsiTheme="minorHAnsi"/>
                </w:rPr>
              </w:pPr>
              <w:r>
                <w:rPr>
                  <w:rFonts w:asciiTheme="minorHAnsi" w:hAnsiTheme="minorHAnsi"/>
                </w:rPr>
                <w:t xml:space="preserve">     </w:t>
              </w:r>
            </w:p>
          </w:sdtContent>
        </w:sdt>
      </w:tc>
    </w:tr>
  </w:tbl>
  <w:p w14:paraId="4C25F711" w14:textId="77777777" w:rsidR="00D27C48" w:rsidRPr="00A82ADB" w:rsidRDefault="00D27C48" w:rsidP="00D27C48">
    <w:pPr>
      <w:pStyle w:val="Koptekst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710" w:tblpY="455"/>
      <w:tblW w:w="9554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7513"/>
      <w:gridCol w:w="2041"/>
    </w:tblGrid>
    <w:tr w:rsidR="005973E0" w14:paraId="69D73D37" w14:textId="77777777" w:rsidTr="00140966">
      <w:trPr>
        <w:trHeight w:val="2676"/>
      </w:trPr>
      <w:tc>
        <w:tcPr>
          <w:tcW w:w="7513" w:type="dxa"/>
          <w:tcMar>
            <w:left w:w="0" w:type="dxa"/>
            <w:right w:w="0" w:type="dxa"/>
          </w:tcMar>
        </w:tcPr>
        <w:p w14:paraId="57EA7229" w14:textId="77777777" w:rsidR="005973E0" w:rsidRPr="00621B52" w:rsidRDefault="005973E0" w:rsidP="00D27C48">
          <w:r>
            <w:rPr>
              <w:noProof/>
            </w:rPr>
            <w:drawing>
              <wp:inline distT="0" distB="0" distL="0" distR="0" wp14:anchorId="306CB7ED" wp14:editId="55D8D39E">
                <wp:extent cx="2012400" cy="1458000"/>
                <wp:effectExtent l="0" t="0" r="6985" b="8890"/>
                <wp:docPr id="371966750" name="Afbeelding 371966750" descr="logo gemeente Amsterd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logo gemeente Amsterd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2400" cy="145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1" w:type="dxa"/>
          <w:tcMar>
            <w:left w:w="0" w:type="dxa"/>
            <w:right w:w="0" w:type="dxa"/>
          </w:tcMar>
        </w:tcPr>
        <w:p w14:paraId="6DB8E933" w14:textId="3D23FCCF" w:rsidR="005973E0" w:rsidRPr="003831AC" w:rsidRDefault="005973E0" w:rsidP="005973E0">
          <w:pPr>
            <w:pStyle w:val="AdresRetouradresNaamgemeenteDatumKenmerkPaginaAfzenderentitelVersieendatum"/>
            <w:rPr>
              <w:rFonts w:ascii="Corbel" w:hAnsi="Corbel"/>
            </w:rPr>
          </w:pPr>
        </w:p>
      </w:tc>
    </w:tr>
  </w:tbl>
  <w:p w14:paraId="01545235" w14:textId="77777777" w:rsidR="00D27C48" w:rsidRDefault="00D27C48" w:rsidP="00D27C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410E00"/>
    <w:multiLevelType w:val="hybridMultilevel"/>
    <w:tmpl w:val="6F081E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0D53"/>
    <w:multiLevelType w:val="multilevel"/>
    <w:tmpl w:val="C99AA9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4A4C59"/>
    <w:multiLevelType w:val="hybridMultilevel"/>
    <w:tmpl w:val="733E9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7EB6"/>
    <w:multiLevelType w:val="hybridMultilevel"/>
    <w:tmpl w:val="DC625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16326"/>
    <w:multiLevelType w:val="hybridMultilevel"/>
    <w:tmpl w:val="D1DA43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2DF"/>
    <w:multiLevelType w:val="hybridMultilevel"/>
    <w:tmpl w:val="2BBAD2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8C4"/>
    <w:multiLevelType w:val="hybridMultilevel"/>
    <w:tmpl w:val="400C5A8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44241"/>
    <w:multiLevelType w:val="hybridMultilevel"/>
    <w:tmpl w:val="FF226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D1E2F"/>
    <w:multiLevelType w:val="multilevel"/>
    <w:tmpl w:val="561838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C725AC"/>
    <w:multiLevelType w:val="multilevel"/>
    <w:tmpl w:val="BD922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3D24E0E"/>
    <w:multiLevelType w:val="hybridMultilevel"/>
    <w:tmpl w:val="6D641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54302"/>
    <w:multiLevelType w:val="multilevel"/>
    <w:tmpl w:val="AA200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4D72600"/>
    <w:multiLevelType w:val="hybridMultilevel"/>
    <w:tmpl w:val="26062E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4D1573DA"/>
    <w:multiLevelType w:val="hybridMultilevel"/>
    <w:tmpl w:val="762A87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489F"/>
    <w:multiLevelType w:val="hybridMultilevel"/>
    <w:tmpl w:val="8EB2C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83AE4"/>
    <w:multiLevelType w:val="hybridMultilevel"/>
    <w:tmpl w:val="DAF0D1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E557915"/>
    <w:multiLevelType w:val="hybridMultilevel"/>
    <w:tmpl w:val="32CC0740"/>
    <w:lvl w:ilvl="0" w:tplc="E6C6F282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10E46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C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BEB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6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E0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226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3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4CA6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1" w15:restartNumberingAfterBreak="0">
    <w:nsid w:val="73DA326A"/>
    <w:multiLevelType w:val="multilevel"/>
    <w:tmpl w:val="9B884372"/>
    <w:lvl w:ilvl="0">
      <w:start w:val="1"/>
      <w:numFmt w:val="decimal"/>
      <w:pStyle w:val="Kop1"/>
      <w:suff w:val="space"/>
      <w:lvlText w:val="%1"/>
      <w:lvlJc w:val="left"/>
      <w:pPr>
        <w:ind w:left="3176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  <w:color w:val="1F497D" w:themeColor="text2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6163A0"/>
    <w:multiLevelType w:val="hybridMultilevel"/>
    <w:tmpl w:val="C58AB40C"/>
    <w:lvl w:ilvl="0" w:tplc="F16AF494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8910A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07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2D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0F9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6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C03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80D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CB5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163A1"/>
    <w:multiLevelType w:val="hybridMultilevel"/>
    <w:tmpl w:val="4A40E832"/>
    <w:lvl w:ilvl="0" w:tplc="FCBAF354">
      <w:start w:val="1"/>
      <w:numFmt w:val="decimal"/>
      <w:pStyle w:val="Paragraafbijlage"/>
      <w:lvlText w:val="%1"/>
      <w:lvlJc w:val="left"/>
      <w:pPr>
        <w:ind w:left="720" w:hanging="360"/>
      </w:pPr>
      <w:rPr>
        <w:rFonts w:hint="default"/>
      </w:rPr>
    </w:lvl>
    <w:lvl w:ilvl="1" w:tplc="6AC437DC" w:tentative="1">
      <w:start w:val="1"/>
      <w:numFmt w:val="lowerLetter"/>
      <w:lvlText w:val="%2."/>
      <w:lvlJc w:val="left"/>
      <w:pPr>
        <w:ind w:left="1440" w:hanging="360"/>
      </w:pPr>
    </w:lvl>
    <w:lvl w:ilvl="2" w:tplc="47F053F4" w:tentative="1">
      <w:start w:val="1"/>
      <w:numFmt w:val="lowerRoman"/>
      <w:lvlText w:val="%3."/>
      <w:lvlJc w:val="right"/>
      <w:pPr>
        <w:ind w:left="2160" w:hanging="180"/>
      </w:pPr>
    </w:lvl>
    <w:lvl w:ilvl="3" w:tplc="33BAF79C" w:tentative="1">
      <w:start w:val="1"/>
      <w:numFmt w:val="decimal"/>
      <w:lvlText w:val="%4."/>
      <w:lvlJc w:val="left"/>
      <w:pPr>
        <w:ind w:left="2880" w:hanging="360"/>
      </w:pPr>
    </w:lvl>
    <w:lvl w:ilvl="4" w:tplc="9CA6296E" w:tentative="1">
      <w:start w:val="1"/>
      <w:numFmt w:val="lowerLetter"/>
      <w:lvlText w:val="%5."/>
      <w:lvlJc w:val="left"/>
      <w:pPr>
        <w:ind w:left="3600" w:hanging="360"/>
      </w:pPr>
    </w:lvl>
    <w:lvl w:ilvl="5" w:tplc="E25EEA14" w:tentative="1">
      <w:start w:val="1"/>
      <w:numFmt w:val="lowerRoman"/>
      <w:lvlText w:val="%6."/>
      <w:lvlJc w:val="right"/>
      <w:pPr>
        <w:ind w:left="4320" w:hanging="180"/>
      </w:pPr>
    </w:lvl>
    <w:lvl w:ilvl="6" w:tplc="C96241A8" w:tentative="1">
      <w:start w:val="1"/>
      <w:numFmt w:val="decimal"/>
      <w:lvlText w:val="%7."/>
      <w:lvlJc w:val="left"/>
      <w:pPr>
        <w:ind w:left="5040" w:hanging="360"/>
      </w:pPr>
    </w:lvl>
    <w:lvl w:ilvl="7" w:tplc="2AAEB7A4" w:tentative="1">
      <w:start w:val="1"/>
      <w:numFmt w:val="lowerLetter"/>
      <w:lvlText w:val="%8."/>
      <w:lvlJc w:val="left"/>
      <w:pPr>
        <w:ind w:left="5760" w:hanging="360"/>
      </w:pPr>
    </w:lvl>
    <w:lvl w:ilvl="8" w:tplc="7BEC9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163A2"/>
    <w:multiLevelType w:val="multilevel"/>
    <w:tmpl w:val="5C24609A"/>
    <w:lvl w:ilvl="0">
      <w:start w:val="2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3A3"/>
    <w:multiLevelType w:val="multilevel"/>
    <w:tmpl w:val="E0F835F4"/>
    <w:lvl w:ilvl="0">
      <w:start w:val="3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A8A454A"/>
    <w:multiLevelType w:val="hybridMultilevel"/>
    <w:tmpl w:val="E2764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5280C"/>
    <w:multiLevelType w:val="hybridMultilevel"/>
    <w:tmpl w:val="18AC0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4041">
    <w:abstractNumId w:val="0"/>
  </w:num>
  <w:num w:numId="2" w16cid:durableId="20057245">
    <w:abstractNumId w:val="18"/>
  </w:num>
  <w:num w:numId="3" w16cid:durableId="178472875">
    <w:abstractNumId w:val="22"/>
  </w:num>
  <w:num w:numId="4" w16cid:durableId="1637755054">
    <w:abstractNumId w:val="21"/>
  </w:num>
  <w:num w:numId="5" w16cid:durableId="1323312247">
    <w:abstractNumId w:val="0"/>
  </w:num>
  <w:num w:numId="6" w16cid:durableId="703793813">
    <w:abstractNumId w:val="14"/>
  </w:num>
  <w:num w:numId="7" w16cid:durableId="935551245">
    <w:abstractNumId w:val="20"/>
  </w:num>
  <w:num w:numId="8" w16cid:durableId="528690671">
    <w:abstractNumId w:val="19"/>
  </w:num>
  <w:num w:numId="9" w16cid:durableId="1554808589">
    <w:abstractNumId w:val="22"/>
  </w:num>
  <w:num w:numId="10" w16cid:durableId="748696557">
    <w:abstractNumId w:val="21"/>
  </w:num>
  <w:num w:numId="11" w16cid:durableId="467623514">
    <w:abstractNumId w:val="21"/>
  </w:num>
  <w:num w:numId="12" w16cid:durableId="1058090255">
    <w:abstractNumId w:val="21"/>
  </w:num>
  <w:num w:numId="13" w16cid:durableId="1690326764">
    <w:abstractNumId w:val="21"/>
  </w:num>
  <w:num w:numId="14" w16cid:durableId="482738733">
    <w:abstractNumId w:val="21"/>
  </w:num>
  <w:num w:numId="15" w16cid:durableId="337192783">
    <w:abstractNumId w:val="21"/>
  </w:num>
  <w:num w:numId="16" w16cid:durableId="463087387">
    <w:abstractNumId w:val="21"/>
  </w:num>
  <w:num w:numId="17" w16cid:durableId="1136487486">
    <w:abstractNumId w:val="21"/>
  </w:num>
  <w:num w:numId="18" w16cid:durableId="310015333">
    <w:abstractNumId w:val="21"/>
  </w:num>
  <w:num w:numId="19" w16cid:durableId="1142964531">
    <w:abstractNumId w:val="19"/>
  </w:num>
  <w:num w:numId="20" w16cid:durableId="1676375790">
    <w:abstractNumId w:val="22"/>
  </w:num>
  <w:num w:numId="21" w16cid:durableId="2120637804">
    <w:abstractNumId w:val="0"/>
  </w:num>
  <w:num w:numId="22" w16cid:durableId="1142652547">
    <w:abstractNumId w:val="14"/>
  </w:num>
  <w:num w:numId="23" w16cid:durableId="1986427262">
    <w:abstractNumId w:val="20"/>
  </w:num>
  <w:num w:numId="24" w16cid:durableId="1083338642">
    <w:abstractNumId w:val="0"/>
  </w:num>
  <w:num w:numId="25" w16cid:durableId="1691299852">
    <w:abstractNumId w:val="0"/>
  </w:num>
  <w:num w:numId="26" w16cid:durableId="828059822">
    <w:abstractNumId w:val="0"/>
  </w:num>
  <w:num w:numId="27" w16cid:durableId="1295018232">
    <w:abstractNumId w:val="21"/>
  </w:num>
  <w:num w:numId="28" w16cid:durableId="178274372">
    <w:abstractNumId w:val="21"/>
  </w:num>
  <w:num w:numId="29" w16cid:durableId="2073504539">
    <w:abstractNumId w:val="21"/>
  </w:num>
  <w:num w:numId="30" w16cid:durableId="1033967510">
    <w:abstractNumId w:val="23"/>
  </w:num>
  <w:num w:numId="31" w16cid:durableId="164673586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091392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6452797">
    <w:abstractNumId w:val="8"/>
  </w:num>
  <w:num w:numId="34" w16cid:durableId="938414445">
    <w:abstractNumId w:val="11"/>
  </w:num>
  <w:num w:numId="35" w16cid:durableId="342980943">
    <w:abstractNumId w:val="6"/>
  </w:num>
  <w:num w:numId="36" w16cid:durableId="788084885">
    <w:abstractNumId w:val="26"/>
  </w:num>
  <w:num w:numId="37" w16cid:durableId="584538062">
    <w:abstractNumId w:val="13"/>
  </w:num>
  <w:num w:numId="38" w16cid:durableId="763841092">
    <w:abstractNumId w:val="16"/>
  </w:num>
  <w:num w:numId="39" w16cid:durableId="817959413">
    <w:abstractNumId w:val="5"/>
  </w:num>
  <w:num w:numId="40" w16cid:durableId="1937443630">
    <w:abstractNumId w:val="3"/>
  </w:num>
  <w:num w:numId="41" w16cid:durableId="132723018">
    <w:abstractNumId w:val="12"/>
  </w:num>
  <w:num w:numId="42" w16cid:durableId="1421684387">
    <w:abstractNumId w:val="10"/>
  </w:num>
  <w:num w:numId="43" w16cid:durableId="1104106355">
    <w:abstractNumId w:val="9"/>
  </w:num>
  <w:num w:numId="44" w16cid:durableId="144515793">
    <w:abstractNumId w:val="2"/>
  </w:num>
  <w:num w:numId="45" w16cid:durableId="1945961619">
    <w:abstractNumId w:val="7"/>
  </w:num>
  <w:num w:numId="46" w16cid:durableId="400251337">
    <w:abstractNumId w:val="15"/>
  </w:num>
  <w:num w:numId="47" w16cid:durableId="96142395">
    <w:abstractNumId w:val="27"/>
  </w:num>
  <w:num w:numId="48" w16cid:durableId="2089887766">
    <w:abstractNumId w:val="1"/>
  </w:num>
  <w:num w:numId="49" w16cid:durableId="64377776">
    <w:abstractNumId w:val="17"/>
  </w:num>
  <w:num w:numId="50" w16cid:durableId="1609464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3C"/>
    <w:rsid w:val="0000686E"/>
    <w:rsid w:val="00020346"/>
    <w:rsid w:val="000436FF"/>
    <w:rsid w:val="00044E75"/>
    <w:rsid w:val="00084194"/>
    <w:rsid w:val="00093AFE"/>
    <w:rsid w:val="000C05F3"/>
    <w:rsid w:val="000C22ED"/>
    <w:rsid w:val="000D19D9"/>
    <w:rsid w:val="000F4B14"/>
    <w:rsid w:val="000F6DF2"/>
    <w:rsid w:val="0011679D"/>
    <w:rsid w:val="00187011"/>
    <w:rsid w:val="001A4AC9"/>
    <w:rsid w:val="001B3CC0"/>
    <w:rsid w:val="001D36BB"/>
    <w:rsid w:val="001F3D83"/>
    <w:rsid w:val="001F7752"/>
    <w:rsid w:val="0023585A"/>
    <w:rsid w:val="00242C15"/>
    <w:rsid w:val="0026757E"/>
    <w:rsid w:val="00295583"/>
    <w:rsid w:val="002A10DA"/>
    <w:rsid w:val="002A7B96"/>
    <w:rsid w:val="002B615F"/>
    <w:rsid w:val="00305A28"/>
    <w:rsid w:val="00376A1E"/>
    <w:rsid w:val="003831AC"/>
    <w:rsid w:val="00386E74"/>
    <w:rsid w:val="003C01B9"/>
    <w:rsid w:val="003E74C0"/>
    <w:rsid w:val="0040419D"/>
    <w:rsid w:val="00411D38"/>
    <w:rsid w:val="00423383"/>
    <w:rsid w:val="004253CA"/>
    <w:rsid w:val="00440E03"/>
    <w:rsid w:val="00460C07"/>
    <w:rsid w:val="0049092A"/>
    <w:rsid w:val="0049113C"/>
    <w:rsid w:val="004C179A"/>
    <w:rsid w:val="004E5736"/>
    <w:rsid w:val="004F090A"/>
    <w:rsid w:val="00511B04"/>
    <w:rsid w:val="00523AAB"/>
    <w:rsid w:val="005831D0"/>
    <w:rsid w:val="00585544"/>
    <w:rsid w:val="005936F1"/>
    <w:rsid w:val="005973E0"/>
    <w:rsid w:val="005A4E8A"/>
    <w:rsid w:val="005C4FDE"/>
    <w:rsid w:val="005E295F"/>
    <w:rsid w:val="005E73F6"/>
    <w:rsid w:val="00611031"/>
    <w:rsid w:val="006118F9"/>
    <w:rsid w:val="00615638"/>
    <w:rsid w:val="00632B0D"/>
    <w:rsid w:val="0066240A"/>
    <w:rsid w:val="0066541B"/>
    <w:rsid w:val="006762DD"/>
    <w:rsid w:val="0069217D"/>
    <w:rsid w:val="006945BE"/>
    <w:rsid w:val="006D0989"/>
    <w:rsid w:val="006F0EC3"/>
    <w:rsid w:val="00703A46"/>
    <w:rsid w:val="0072564A"/>
    <w:rsid w:val="00734382"/>
    <w:rsid w:val="00744228"/>
    <w:rsid w:val="00756BE5"/>
    <w:rsid w:val="007821AE"/>
    <w:rsid w:val="007864C2"/>
    <w:rsid w:val="007B4CAA"/>
    <w:rsid w:val="007B5B9A"/>
    <w:rsid w:val="007B796F"/>
    <w:rsid w:val="007D4317"/>
    <w:rsid w:val="007E6E59"/>
    <w:rsid w:val="008A7B3C"/>
    <w:rsid w:val="008B78B5"/>
    <w:rsid w:val="008D5290"/>
    <w:rsid w:val="008E147E"/>
    <w:rsid w:val="008F127C"/>
    <w:rsid w:val="009063EE"/>
    <w:rsid w:val="00912879"/>
    <w:rsid w:val="00932FA3"/>
    <w:rsid w:val="00940716"/>
    <w:rsid w:val="0095501E"/>
    <w:rsid w:val="009A7B3A"/>
    <w:rsid w:val="009B0566"/>
    <w:rsid w:val="009C358D"/>
    <w:rsid w:val="009D69D2"/>
    <w:rsid w:val="00A82ADB"/>
    <w:rsid w:val="00A86389"/>
    <w:rsid w:val="00A9078D"/>
    <w:rsid w:val="00A93E99"/>
    <w:rsid w:val="00AA5B5B"/>
    <w:rsid w:val="00AA69A5"/>
    <w:rsid w:val="00AC6C66"/>
    <w:rsid w:val="00AE5496"/>
    <w:rsid w:val="00B12F88"/>
    <w:rsid w:val="00B31429"/>
    <w:rsid w:val="00B437B4"/>
    <w:rsid w:val="00B469D4"/>
    <w:rsid w:val="00B51B89"/>
    <w:rsid w:val="00B60E3F"/>
    <w:rsid w:val="00C03530"/>
    <w:rsid w:val="00C218DE"/>
    <w:rsid w:val="00C37039"/>
    <w:rsid w:val="00C433BC"/>
    <w:rsid w:val="00C510E0"/>
    <w:rsid w:val="00C51804"/>
    <w:rsid w:val="00C64FDE"/>
    <w:rsid w:val="00C86725"/>
    <w:rsid w:val="00C94BA0"/>
    <w:rsid w:val="00CA0C8E"/>
    <w:rsid w:val="00CB36F0"/>
    <w:rsid w:val="00CC7FFE"/>
    <w:rsid w:val="00CE0528"/>
    <w:rsid w:val="00D027C5"/>
    <w:rsid w:val="00D060C1"/>
    <w:rsid w:val="00D1471E"/>
    <w:rsid w:val="00D27C48"/>
    <w:rsid w:val="00D306A3"/>
    <w:rsid w:val="00D423C2"/>
    <w:rsid w:val="00D718EE"/>
    <w:rsid w:val="00D7724A"/>
    <w:rsid w:val="00D804D7"/>
    <w:rsid w:val="00DA57FE"/>
    <w:rsid w:val="00DB4666"/>
    <w:rsid w:val="00DE6930"/>
    <w:rsid w:val="00E04C5D"/>
    <w:rsid w:val="00E06ED2"/>
    <w:rsid w:val="00E110C4"/>
    <w:rsid w:val="00E33F7A"/>
    <w:rsid w:val="00E60A1F"/>
    <w:rsid w:val="00EA7D49"/>
    <w:rsid w:val="00EB4BF3"/>
    <w:rsid w:val="00ED3B79"/>
    <w:rsid w:val="00F735B8"/>
    <w:rsid w:val="00F90888"/>
    <w:rsid w:val="00FA0048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ABA0B"/>
  <w15:docId w15:val="{EC7CFF69-7177-49ED-95CE-D7680C06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32B0D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uiPriority w:val="39"/>
    <w:rsid w:val="00F90888"/>
    <w:pPr>
      <w:tabs>
        <w:tab w:val="right" w:leader="dot" w:pos="8494"/>
      </w:tabs>
      <w:spacing w:before="280"/>
      <w:ind w:left="159" w:hanging="159"/>
      <w:jc w:val="both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071A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4F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707070" w:themeColor="accent1" w:themeShade="BF"/>
      <w:sz w:val="28"/>
      <w:szCs w:val="28"/>
    </w:rPr>
  </w:style>
  <w:style w:type="character" w:styleId="Hyperlink">
    <w:name w:val="Hyperlink"/>
    <w:basedOn w:val="Standaardalinea-lettertype"/>
    <w:uiPriority w:val="99"/>
    <w:unhideWhenUsed/>
    <w:rsid w:val="004654F0"/>
    <w:rPr>
      <w:color w:val="0000FF" w:themeColor="hyperlink"/>
      <w:u w:val="single"/>
    </w:rPr>
  </w:style>
  <w:style w:type="paragraph" w:customStyle="1" w:styleId="Paragraafbijlage">
    <w:name w:val="Paragraaf bijlage"/>
    <w:basedOn w:val="Standaard"/>
    <w:next w:val="Standaard"/>
    <w:rsid w:val="00CF1532"/>
    <w:pPr>
      <w:numPr>
        <w:numId w:val="30"/>
      </w:numPr>
      <w:ind w:left="227" w:hanging="227"/>
    </w:pPr>
    <w:rPr>
      <w:b/>
      <w:iCs/>
      <w:sz w:val="26"/>
      <w:szCs w:val="20"/>
    </w:rPr>
  </w:style>
  <w:style w:type="paragraph" w:styleId="Koptekst">
    <w:name w:val="header"/>
    <w:basedOn w:val="Standaard"/>
    <w:link w:val="KoptekstChar"/>
    <w:rsid w:val="000F6DF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0F6DF2"/>
  </w:style>
  <w:style w:type="paragraph" w:styleId="Voettekst">
    <w:name w:val="footer"/>
    <w:basedOn w:val="Standaard"/>
    <w:link w:val="VoettekstChar"/>
    <w:uiPriority w:val="99"/>
    <w:qFormat/>
    <w:rsid w:val="000F6DF2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F6DF2"/>
  </w:style>
  <w:style w:type="character" w:styleId="Tekstvantijdelijkeaanduiding">
    <w:name w:val="Placeholder Text"/>
    <w:basedOn w:val="Standaardalinea-lettertype"/>
    <w:uiPriority w:val="99"/>
    <w:semiHidden/>
    <w:rsid w:val="000F6DF2"/>
    <w:rPr>
      <w:color w:val="808080"/>
    </w:rPr>
  </w:style>
  <w:style w:type="paragraph" w:styleId="Ballontekst">
    <w:name w:val="Balloon Text"/>
    <w:basedOn w:val="Standaard"/>
    <w:link w:val="BallontekstChar"/>
    <w:rsid w:val="000F6D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DF2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nhideWhenUsed/>
    <w:qFormat/>
    <w:rsid w:val="00E60A1F"/>
    <w:rPr>
      <w:iCs/>
      <w:sz w:val="18"/>
      <w:szCs w:val="18"/>
    </w:rPr>
  </w:style>
  <w:style w:type="paragraph" w:customStyle="1" w:styleId="Ondertitelrapport">
    <w:name w:val="Ondertitel rapport"/>
    <w:basedOn w:val="Standaard"/>
    <w:qFormat/>
    <w:rsid w:val="00D423C2"/>
    <w:pPr>
      <w:framePr w:hSpace="142" w:wrap="around" w:vAnchor="page" w:hAnchor="text" w:y="3857"/>
      <w:suppressOverlap/>
    </w:pPr>
    <w:rPr>
      <w:b/>
    </w:rPr>
  </w:style>
  <w:style w:type="paragraph" w:styleId="Lijstalinea">
    <w:name w:val="List Paragraph"/>
    <w:basedOn w:val="Standaard"/>
    <w:uiPriority w:val="34"/>
    <w:rsid w:val="00E06ED2"/>
    <w:pPr>
      <w:ind w:left="720"/>
      <w:contextualSpacing/>
    </w:pPr>
  </w:style>
  <w:style w:type="table" w:customStyle="1" w:styleId="2">
    <w:name w:val="2"/>
    <w:basedOn w:val="Standaardtabel"/>
    <w:rsid w:val="00756BE5"/>
    <w:pPr>
      <w:spacing w:line="240" w:lineRule="auto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Ind w:w="0" w:type="nil"/>
    </w:tblPr>
  </w:style>
  <w:style w:type="character" w:styleId="Verwijzingopmerking">
    <w:name w:val="annotation reference"/>
    <w:basedOn w:val="Standaardalinea-lettertype"/>
    <w:semiHidden/>
    <w:unhideWhenUsed/>
    <w:rsid w:val="00386E7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86E7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86E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86E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86E74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32B0D"/>
    <w:pPr>
      <w:spacing w:before="100" w:beforeAutospacing="1" w:after="100" w:afterAutospacing="1"/>
    </w:pPr>
  </w:style>
  <w:style w:type="character" w:customStyle="1" w:styleId="katex-mathml">
    <w:name w:val="katex-mathml"/>
    <w:basedOn w:val="Standaardalinea-lettertype"/>
    <w:rsid w:val="00632B0D"/>
  </w:style>
  <w:style w:type="character" w:customStyle="1" w:styleId="mord">
    <w:name w:val="mord"/>
    <w:basedOn w:val="Standaardalinea-lettertype"/>
    <w:rsid w:val="00632B0D"/>
  </w:style>
  <w:style w:type="character" w:customStyle="1" w:styleId="mrel">
    <w:name w:val="mrel"/>
    <w:basedOn w:val="Standaardalinea-lettertype"/>
    <w:rsid w:val="00632B0D"/>
  </w:style>
  <w:style w:type="character" w:customStyle="1" w:styleId="mpunct">
    <w:name w:val="mpunct"/>
    <w:basedOn w:val="Standaardalinea-lettertype"/>
    <w:rsid w:val="00632B0D"/>
  </w:style>
  <w:style w:type="character" w:customStyle="1" w:styleId="mbin">
    <w:name w:val="mbin"/>
    <w:basedOn w:val="Standaardalinea-lettertype"/>
    <w:rsid w:val="00632B0D"/>
  </w:style>
  <w:style w:type="character" w:customStyle="1" w:styleId="vlist-s">
    <w:name w:val="vlist-s"/>
    <w:basedOn w:val="Standaardalinea-lettertype"/>
    <w:rsid w:val="0063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k002\OneDrive%20-%20Gemeente%20Amsterdam\Documenten\Sjablonen\Gemeente%20Amsterdam\Rapport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 grij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69696"/>
      </a:accent1>
      <a:accent2>
        <a:srgbClr val="C4C4C4"/>
      </a:accent2>
      <a:accent3>
        <a:srgbClr val="EC0000"/>
      </a:accent3>
      <a:accent4>
        <a:srgbClr val="686868"/>
      </a:accent4>
      <a:accent5>
        <a:srgbClr val="EFEFEE"/>
      </a:accent5>
      <a:accent6>
        <a:srgbClr val="C4C4C4"/>
      </a:accent6>
      <a:hlink>
        <a:srgbClr val="0000FF"/>
      </a:hlink>
      <a:folHlink>
        <a:srgbClr val="800080"/>
      </a:folHlink>
    </a:clrScheme>
    <a:fontScheme name="Gemeente Amsterdam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3c498c49-fb73-4b86-9c29-f2938f7f2557">ZH4SCDFRDUFQ-679423345-159270</_dlc_DocId>
    <_dlc_DocIdUrl xmlns="3c498c49-fb73-4b86-9c29-f2938f7f2557">
      <Url>https://hoofdstad.sharepoint.com/sites/SW-RE-GO-Bodem/_layouts/15/DocIdRedir.aspx?ID=ZH4SCDFRDUFQ-679423345-159270</Url>
      <Description>ZH4SCDFRDUFQ-679423345-159270</Description>
    </_dlc_DocIdUrl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2B4D1DE8A44D08408235C93DA6794B64" ma:contentTypeVersion="13" ma:contentTypeDescription="Aan dit standaarddocument kleven alle metagegevens die mogelijk van belang zijn op documentniveau, bijvoorbeeld om bepaalde processen uit te kunnen voeren." ma:contentTypeScope="" ma:versionID="c77834e309edc5a22aa05eb6f44c0090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3c498c49-fb73-4b86-9c29-f2938f7f2557" targetNamespace="http://schemas.microsoft.com/office/2006/metadata/properties" ma:root="true" ma:fieldsID="649aa8bb7511e1fb1fcc87ef9c887c2e" ns2:_="" ns3:_="" ns4:_="">
    <xsd:import namespace="451ceeed-c77b-4a37-aea6-85893f5a9fb4"/>
    <xsd:import namespace="cdbe2661-d840-4850-8710-6d272de092d7"/>
    <xsd:import namespace="3c498c49-fb73-4b86-9c29-f2938f7f255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ac6389e-fd21-4c1e-af89-5f501f6c10fe}" ma:internalName="TaxCatchAll" ma:showField="CatchAllData" ma:web="3c498c49-fb73-4b86-9c29-f2938f7f2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ac6389e-fd21-4c1e-af89-5f501f6c10fe}" ma:internalName="TaxCatchAllLabel" ma:readOnly="true" ma:showField="CatchAllDataLabel" ma:web="3c498c49-fb73-4b86-9c29-f2938f7f2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 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98c49-fb73-4b86-9c29-f2938f7f2557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921E33-F7B2-4C12-BC4F-82FEB11D6C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adc1db4-da53-44f3-8c11-b0ce2a9450f3"/>
    <ds:schemaRef ds:uri="6e7f5cf2-183a-49d5-a4cd-3657334dfab4"/>
    <ds:schemaRef ds:uri="451ceeed-c77b-4a37-aea6-85893f5a9fb4"/>
    <ds:schemaRef ds:uri="3c498c49-fb73-4b86-9c29-f2938f7f2557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2AC5C672-6121-48F9-953D-1CE1260836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F2B72-DD9E-4BF9-8F39-B528163D4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3c498c49-fb73-4b86-9c29-f2938f7f25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A6585F-7EF0-4237-B9F3-1B41B401C8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596AFC-C7ED-4908-86BB-15693C875DF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6E591FB-6C7C-4F8B-B276-94F4EE08AF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18</TotalTime>
  <Pages>3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Visie pleziervaart</vt:lpstr>
    </vt:vector>
  </TitlesOfParts>
  <Company>Gemeente Amsterdam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Datagestuurd bijplaatsen</dc:title>
  <dc:creator>Gemeente Amsterdam</dc:creator>
  <cp:lastModifiedBy>Henstra, Ariënne</cp:lastModifiedBy>
  <cp:revision>19</cp:revision>
  <dcterms:created xsi:type="dcterms:W3CDTF">2025-04-09T13:08:00Z</dcterms:created>
  <dcterms:modified xsi:type="dcterms:W3CDTF">2025-11-21T09:41:00Z</dcterms:modified>
  <cp:contentStatus>Versie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0x0101006EE0887428AA3340B2884DF1130CF73B002B4D1DE8A44D08408235C93DA6794B64</vt:lpwstr>
  </property>
  <property fmtid="{D5CDD505-2E9C-101B-9397-08002B2CF9AE}" pid="3" name="_dlc_DocIdItemGuid">
    <vt:lpwstr>ee65018b-56c6-4ca9-ab7d-4284fbac7af6</vt:lpwstr>
  </property>
  <property fmtid="{D5CDD505-2E9C-101B-9397-08002B2CF9AE}" pid="4" name="MediaServiceImageTags">
    <vt:lpwstr/>
  </property>
  <property fmtid="{D5CDD505-2E9C-101B-9397-08002B2CF9AE}" pid="5" name="TaxKeyword">
    <vt:lpwstr/>
  </property>
  <property fmtid="{D5CDD505-2E9C-101B-9397-08002B2CF9AE}" pid="6" name="lcf76f155ced4ddcb4097134ff3c332f">
    <vt:lpwstr/>
  </property>
</Properties>
</file>